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871714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и науки Республики Дагестан</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МО"Кизлярский район"</w:t>
      </w:r>
      <w:bookmarkEnd w:id="2"/>
    </w:p>
    <w:p>
      <w:pPr>
        <w:spacing w:before="0" w:after="0" w:line="408"/>
        <w:ind w:left="120"/>
        <w:jc w:val="center"/>
      </w:pPr>
      <w:r>
        <w:rPr>
          <w:rFonts w:ascii="Times New Roman" w:hAnsi="Times New Roman"/>
          <w:b/>
          <w:i w:val="false"/>
          <w:color w:val="000000"/>
          <w:sz w:val="28"/>
        </w:rPr>
        <w:t>МКОУ "Аверьяновская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Джамалудинова П.М.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заместителя директора по начальной школе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Алиева П.Р.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Махтаева З.О.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3795376)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С. Аверьяновка</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2023</w:t>
      </w:r>
      <w:bookmarkEnd w:id="4"/>
    </w:p>
    <w:p>
      <w:pPr>
        <w:spacing w:before="0" w:after="0"/>
        <w:ind w:left="120"/>
        <w:jc w:val="left"/>
      </w:pPr>
    </w:p>
    <w:bookmarkStart w:name="block-28717142" w:id="5"/>
    <w:p>
      <w:pPr>
        <w:sectPr>
          <w:pgSz w:w="11906" w:h="16383" w:orient="portrait"/>
        </w:sectPr>
      </w:pPr>
    </w:p>
    <w:bookmarkEnd w:id="5"/>
    <w:bookmarkEnd w:id="0"/>
    <w:bookmarkStart w:name="block-28717143"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false"/>
          <w:i w:val="false"/>
          <w:color w:val="ff0000"/>
          <w:sz w:val="28"/>
        </w:rPr>
        <w:t>.</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132 часа (из них </w:t>
      </w:r>
      <w:bookmarkStart w:name="8184041c-500f-4898-8c17-3f7c192d7a9a" w:id="7"/>
      <w:r>
        <w:rPr>
          <w:rFonts w:ascii="Times New Roman" w:hAnsi="Times New Roman"/>
          <w:b w:val="false"/>
          <w:i w:val="false"/>
          <w:color w:val="000000"/>
          <w:sz w:val="28"/>
        </w:rPr>
        <w:t>не менее 80 часов</w:t>
      </w:r>
      <w:bookmarkEnd w:id="7"/>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28717143" w:id="8"/>
    <w:p>
      <w:pPr>
        <w:sectPr>
          <w:pgSz w:w="11906" w:h="16383" w:orient="portrait"/>
        </w:sectPr>
      </w:pPr>
    </w:p>
    <w:bookmarkEnd w:id="8"/>
    <w:bookmarkEnd w:id="6"/>
    <w:bookmarkStart w:name="block-28717141" w:id="9"/>
    <w:p>
      <w:pPr>
        <w:spacing w:before="0" w:after="0" w:line="264"/>
        <w:ind w:left="120"/>
        <w:jc w:val="both"/>
      </w:pPr>
      <w:r>
        <w:rPr>
          <w:rFonts w:ascii="Calibri" w:hAnsi="Calibri"/>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0"/>
      <w:hyperlink w:anchor="_ftn1">
        <w:r>
          <w:rPr>
            <w:rFonts w:ascii="Times New Roman" w:hAnsi="Times New Roman"/>
            <w:b/>
            <w:i w:val="false"/>
            <w:color w:val="0000ff"/>
            <w:sz w:val="24"/>
            <w:u w:val="single"/>
          </w:rPr>
          <w:t/>
        </w:r>
        <w:r>
          <w:rPr>
            <w:rFonts w:ascii="Times New Roman" w:hAnsi="Times New Roman"/>
            <w:b/>
            <w:i w:val="false"/>
            <w:color w:val="0000ff"/>
            <w:sz w:val="24"/>
          </w:rPr>
          <w:t>[1]</w:t>
        </w:r>
      </w:hyperlink>
      <w:bookmarkEnd w:id="10"/>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1"/>
      <w:r>
        <w:rPr>
          <w:rFonts w:ascii="Times New Roman" w:hAnsi="Times New Roman"/>
          <w:b w:val="false"/>
          <w:i w:val="false"/>
          <w:color w:val="000000"/>
          <w:sz w:val="28"/>
        </w:rPr>
        <w:t>и другие (по выбору).</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2"/>
      <w:r>
        <w:rPr>
          <w:rFonts w:ascii="Times New Roman" w:hAnsi="Times New Roman"/>
          <w:b w:val="false"/>
          <w:i w:val="false"/>
          <w:color w:val="000000"/>
          <w:sz w:val="28"/>
        </w:rPr>
        <w:t>и другие (по выбору).</w:t>
      </w:r>
      <w:bookmarkEnd w:id="12"/>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3"/>
      <w:r>
        <w:rPr>
          <w:rFonts w:ascii="Times New Roman" w:hAnsi="Times New Roman"/>
          <w:b w:val="false"/>
          <w:i w:val="false"/>
          <w:color w:val="000000"/>
          <w:sz w:val="28"/>
        </w:rPr>
        <w:t>и другие.</w:t>
      </w:r>
      <w:bookmarkEnd w:id="13"/>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4"/>
      <w:r>
        <w:rPr>
          <w:rFonts w:ascii="Times New Roman" w:hAnsi="Times New Roman"/>
          <w:b w:val="false"/>
          <w:i w:val="false"/>
          <w:color w:val="000000"/>
          <w:sz w:val="28"/>
        </w:rPr>
        <w:t>и др.</w:t>
      </w:r>
      <w:bookmarkEnd w:id="14"/>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5"/>
      <w:r>
        <w:rPr>
          <w:rFonts w:ascii="Times New Roman" w:hAnsi="Times New Roman"/>
          <w:b w:val="false"/>
          <w:i w:val="false"/>
          <w:color w:val="000000"/>
          <w:sz w:val="28"/>
        </w:rPr>
        <w:t>и другие (по выбору).</w:t>
      </w:r>
      <w:bookmarkEnd w:id="15"/>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6"/>
      <w:r>
        <w:rPr>
          <w:rFonts w:ascii="Times New Roman" w:hAnsi="Times New Roman"/>
          <w:b w:val="false"/>
          <w:i w:val="false"/>
          <w:color w:val="333333"/>
          <w:sz w:val="28"/>
        </w:rPr>
        <w:t>и другие (по выбору).</w:t>
      </w:r>
      <w:bookmarkEnd w:id="16"/>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7"/>
      <w:r>
        <w:rPr>
          <w:rFonts w:ascii="Times New Roman" w:hAnsi="Times New Roman"/>
          <w:b w:val="false"/>
          <w:i w:val="false"/>
          <w:color w:val="000000"/>
          <w:sz w:val="28"/>
        </w:rPr>
        <w:t>и др.</w:t>
      </w:r>
      <w:bookmarkEnd w:id="17"/>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19"/>
      <w:r>
        <w:rPr>
          <w:rFonts w:ascii="Times New Roman" w:hAnsi="Times New Roman"/>
          <w:b w:val="false"/>
          <w:i w:val="false"/>
          <w:color w:val="000000"/>
          <w:sz w:val="28"/>
        </w:rPr>
        <w:t>и другие (по выбору)</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0"/>
      <w:r>
        <w:rPr>
          <w:rFonts w:ascii="Times New Roman" w:hAnsi="Times New Roman"/>
          <w:b w:val="false"/>
          <w:i w:val="false"/>
          <w:color w:val="000000"/>
          <w:sz w:val="28"/>
        </w:rPr>
        <w:t>(1-2 произведения) и другие.</w:t>
      </w:r>
      <w:bookmarkEnd w:id="20"/>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1"/>
      <w:r>
        <w:rPr>
          <w:rFonts w:ascii="Times New Roman" w:hAnsi="Times New Roman"/>
          <w:b w:val="false"/>
          <w:i w:val="false"/>
          <w:color w:val="000000"/>
          <w:sz w:val="28"/>
        </w:rPr>
        <w:t>(по выбору, не менее пяти авторов)</w:t>
      </w:r>
      <w:bookmarkEnd w:id="21"/>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2"/>
      <w:r>
        <w:rPr>
          <w:rFonts w:ascii="Times New Roman" w:hAnsi="Times New Roman"/>
          <w:b w:val="false"/>
          <w:i w:val="false"/>
          <w:color w:val="000000"/>
          <w:sz w:val="28"/>
        </w:rPr>
        <w:t>и др.</w:t>
      </w:r>
      <w:bookmarkEnd w:id="22"/>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4"/>
      <w:r>
        <w:rPr>
          <w:rFonts w:ascii="Times New Roman" w:hAnsi="Times New Roman"/>
          <w:b w:val="false"/>
          <w:i w:val="false"/>
          <w:color w:val="000000"/>
          <w:sz w:val="28"/>
        </w:rPr>
        <w:t>и другие</w:t>
      </w:r>
      <w:bookmarkEnd w:id="2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5"/>
      <w:r>
        <w:rPr>
          <w:rFonts w:ascii="Times New Roman" w:hAnsi="Times New Roman"/>
          <w:b w:val="false"/>
          <w:i w:val="false"/>
          <w:color w:val="000000"/>
          <w:sz w:val="28"/>
        </w:rPr>
        <w:t>и др.</w:t>
      </w:r>
      <w:bookmarkEnd w:id="25"/>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6"/>
      <w:r>
        <w:rPr>
          <w:rFonts w:ascii="Times New Roman" w:hAnsi="Times New Roman"/>
          <w:b w:val="false"/>
          <w:i w:val="false"/>
          <w:color w:val="000000"/>
          <w:sz w:val="28"/>
        </w:rPr>
        <w:t>и другие (по выбору)</w:t>
      </w:r>
      <w:bookmarkEnd w:id="2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7"/>
      <w:r>
        <w:rPr>
          <w:rFonts w:ascii="Times New Roman" w:hAnsi="Times New Roman"/>
          <w:b w:val="false"/>
          <w:i w:val="false"/>
          <w:color w:val="000000"/>
          <w:sz w:val="28"/>
        </w:rPr>
        <w:t>и другие</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8"/>
      <w:r>
        <w:rPr>
          <w:rFonts w:ascii="Times New Roman" w:hAnsi="Times New Roman"/>
          <w:b w:val="false"/>
          <w:i w:val="false"/>
          <w:color w:val="000000"/>
          <w:sz w:val="28"/>
        </w:rPr>
        <w:t>и др.</w:t>
      </w:r>
      <w:bookmarkEnd w:id="28"/>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29"/>
      <w:r>
        <w:rPr>
          <w:rFonts w:ascii="Times New Roman" w:hAnsi="Times New Roman"/>
          <w:b w:val="false"/>
          <w:i w:val="false"/>
          <w:color w:val="000000"/>
          <w:sz w:val="28"/>
        </w:rPr>
        <w:t>и другие (по выбору)</w:t>
      </w:r>
      <w:bookmarkEnd w:id="2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0"/>
      <w:r>
        <w:rPr>
          <w:rFonts w:ascii="Times New Roman" w:hAnsi="Times New Roman"/>
          <w:b w:val="false"/>
          <w:i w:val="false"/>
          <w:color w:val="000000"/>
          <w:sz w:val="28"/>
        </w:rPr>
        <w:t>(по выбору)</w:t>
      </w:r>
      <w:bookmarkEnd w:id="30"/>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1"/>
      <w:r>
        <w:rPr>
          <w:rFonts w:ascii="Times New Roman" w:hAnsi="Times New Roman"/>
          <w:b w:val="false"/>
          <w:i w:val="false"/>
          <w:color w:val="000000"/>
          <w:sz w:val="28"/>
        </w:rPr>
        <w:t>и другое (по выбору)</w:t>
      </w:r>
      <w:bookmarkEnd w:id="3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2"/>
      <w:r>
        <w:rPr>
          <w:rFonts w:ascii="Times New Roman" w:hAnsi="Times New Roman"/>
          <w:b w:val="false"/>
          <w:i w:val="false"/>
          <w:color w:val="000000"/>
          <w:sz w:val="28"/>
        </w:rPr>
        <w:t>(не менее двух произведений)</w:t>
      </w:r>
      <w:bookmarkEnd w:id="32"/>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3"/>
      <w:r>
        <w:rPr>
          <w:rFonts w:ascii="Times New Roman" w:hAnsi="Times New Roman"/>
          <w:b w:val="false"/>
          <w:i w:val="false"/>
          <w:color w:val="000000"/>
          <w:sz w:val="28"/>
        </w:rPr>
        <w:t>и др.</w:t>
      </w:r>
      <w:bookmarkEnd w:id="33"/>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4"/>
      <w:r>
        <w:rPr>
          <w:rFonts w:ascii="Times New Roman" w:hAnsi="Times New Roman"/>
          <w:b w:val="false"/>
          <w:i w:val="false"/>
          <w:color w:val="000000"/>
          <w:sz w:val="28"/>
        </w:rPr>
        <w:t>и другие (по выбору)</w:t>
      </w:r>
      <w:bookmarkEnd w:id="3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5"/>
      <w:r>
        <w:rPr>
          <w:rFonts w:ascii="Times New Roman" w:hAnsi="Times New Roman"/>
          <w:b w:val="false"/>
          <w:i w:val="false"/>
          <w:color w:val="000000"/>
          <w:sz w:val="28"/>
        </w:rPr>
        <w:t>и другое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6"/>
      <w:r>
        <w:rPr>
          <w:rFonts w:ascii="Times New Roman" w:hAnsi="Times New Roman"/>
          <w:b w:val="false"/>
          <w:i w:val="false"/>
          <w:color w:val="000000"/>
          <w:sz w:val="28"/>
        </w:rPr>
        <w:t>и др.)</w:t>
      </w:r>
      <w:bookmarkEnd w:id="36"/>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7"/>
      <w:r>
        <w:rPr>
          <w:rFonts w:ascii="Times New Roman" w:hAnsi="Times New Roman"/>
          <w:b w:val="false"/>
          <w:i w:val="false"/>
          <w:color w:val="000000"/>
          <w:sz w:val="28"/>
        </w:rPr>
        <w:t>и другие (по выбору)</w:t>
      </w:r>
      <w:bookmarkEnd w:id="3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0"/>
      <w:r>
        <w:rPr>
          <w:rFonts w:ascii="Times New Roman" w:hAnsi="Times New Roman"/>
          <w:b w:val="false"/>
          <w:i w:val="false"/>
          <w:color w:val="000000"/>
          <w:sz w:val="28"/>
        </w:rPr>
        <w:t>(не менее двух)</w:t>
      </w:r>
      <w:bookmarkEnd w:id="40"/>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1"/>
      <w:r>
        <w:rPr>
          <w:rFonts w:ascii="Times New Roman" w:hAnsi="Times New Roman"/>
          <w:b w:val="false"/>
          <w:i w:val="false"/>
          <w:color w:val="000000"/>
          <w:sz w:val="28"/>
        </w:rPr>
        <w:t>и другие (по выбору)</w:t>
      </w:r>
      <w:bookmarkEnd w:id="4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2"/>
      <w:r>
        <w:rPr>
          <w:rFonts w:ascii="Times New Roman" w:hAnsi="Times New Roman"/>
          <w:b w:val="false"/>
          <w:i w:val="false"/>
          <w:color w:val="000000"/>
          <w:sz w:val="28"/>
        </w:rPr>
        <w:t>(не менее пяти авторов по выбору)</w:t>
      </w:r>
      <w:bookmarkEnd w:id="42"/>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3"/>
      <w:r>
        <w:rPr>
          <w:rFonts w:ascii="Times New Roman" w:hAnsi="Times New Roman"/>
          <w:b w:val="false"/>
          <w:i w:val="false"/>
          <w:color w:val="000000"/>
          <w:sz w:val="28"/>
        </w:rPr>
        <w:t>С. А. Есенина, А. П. Чехова, К. Г. Паустовского и др.</w:t>
      </w:r>
      <w:bookmarkEnd w:id="43"/>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4"/>
      <w:r>
        <w:rPr>
          <w:rFonts w:ascii="Times New Roman" w:hAnsi="Times New Roman"/>
          <w:b w:val="false"/>
          <w:i w:val="false"/>
          <w:color w:val="000000"/>
          <w:sz w:val="28"/>
        </w:rPr>
        <w:t>и другие (по выбору)</w:t>
      </w:r>
      <w:bookmarkEnd w:id="4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5"/>
      <w:r>
        <w:rPr>
          <w:rFonts w:ascii="Times New Roman" w:hAnsi="Times New Roman"/>
          <w:b w:val="false"/>
          <w:i w:val="false"/>
          <w:color w:val="000000"/>
          <w:sz w:val="28"/>
        </w:rPr>
        <w:t>(не менее трёх произведений)</w:t>
      </w:r>
      <w:bookmarkEnd w:id="45"/>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6"/>
      <w:r>
        <w:rPr>
          <w:rFonts w:ascii="Times New Roman" w:hAnsi="Times New Roman"/>
          <w:b w:val="false"/>
          <w:i w:val="false"/>
          <w:color w:val="000000"/>
          <w:sz w:val="28"/>
        </w:rPr>
        <w:t>и другие</w:t>
      </w:r>
      <w:bookmarkEnd w:id="4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7"/>
      <w:r>
        <w:rPr>
          <w:rFonts w:ascii="Times New Roman" w:hAnsi="Times New Roman"/>
          <w:b w:val="false"/>
          <w:i w:val="false"/>
          <w:color w:val="000000"/>
          <w:sz w:val="28"/>
        </w:rPr>
        <w:t>(не менее двух)</w:t>
      </w:r>
      <w:bookmarkEnd w:id="47"/>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8"/>
      <w:r>
        <w:rPr>
          <w:rFonts w:ascii="Times New Roman" w:hAnsi="Times New Roman"/>
          <w:b w:val="false"/>
          <w:i w:val="false"/>
          <w:color w:val="000000"/>
          <w:sz w:val="28"/>
        </w:rPr>
        <w:t>и др.</w:t>
      </w:r>
      <w:bookmarkEnd w:id="48"/>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49"/>
      <w:r>
        <w:rPr>
          <w:rFonts w:ascii="Times New Roman" w:hAnsi="Times New Roman"/>
          <w:b w:val="false"/>
          <w:i w:val="false"/>
          <w:color w:val="000000"/>
          <w:sz w:val="28"/>
        </w:rPr>
        <w:t>и другие (по выбору)</w:t>
      </w:r>
      <w:bookmarkEnd w:id="4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0"/>
      <w:r>
        <w:rPr>
          <w:rFonts w:ascii="Times New Roman" w:hAnsi="Times New Roman"/>
          <w:b w:val="false"/>
          <w:i w:val="false"/>
          <w:color w:val="000000"/>
          <w:sz w:val="28"/>
        </w:rPr>
        <w:t>и другое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1"/>
      <w:r>
        <w:rPr>
          <w:rFonts w:ascii="Times New Roman" w:hAnsi="Times New Roman"/>
          <w:b w:val="false"/>
          <w:i w:val="false"/>
          <w:color w:val="000000"/>
          <w:sz w:val="28"/>
        </w:rPr>
        <w:t>произведения по выбору двух-трёх авторов</w:t>
      </w:r>
      <w:bookmarkEnd w:id="51"/>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2"/>
      <w:r>
        <w:rPr>
          <w:rFonts w:ascii="Times New Roman" w:hAnsi="Times New Roman"/>
          <w:b w:val="false"/>
          <w:i w:val="false"/>
          <w:color w:val="000000"/>
          <w:sz w:val="28"/>
        </w:rPr>
        <w:t>и другие (по выбору)</w:t>
      </w:r>
      <w:bookmarkEnd w:id="5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3"/>
      <w:r>
        <w:rPr>
          <w:rFonts w:ascii="Times New Roman" w:hAnsi="Times New Roman"/>
          <w:b w:val="false"/>
          <w:i w:val="false"/>
          <w:color w:val="000000"/>
          <w:sz w:val="28"/>
        </w:rPr>
        <w:t>(не менее двух произведений)</w:t>
      </w:r>
      <w:bookmarkEnd w:id="53"/>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4"/>
      <w:r>
        <w:rPr>
          <w:rFonts w:ascii="Times New Roman" w:hAnsi="Times New Roman"/>
          <w:b w:val="false"/>
          <w:i w:val="false"/>
          <w:color w:val="000000"/>
          <w:sz w:val="28"/>
        </w:rPr>
        <w:t>М. М. Зощенко и др.</w:t>
      </w:r>
      <w:bookmarkEnd w:id="54"/>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5"/>
      <w:r>
        <w:rPr>
          <w:rFonts w:ascii="Times New Roman" w:hAnsi="Times New Roman"/>
          <w:b w:val="false"/>
          <w:i w:val="false"/>
          <w:color w:val="000000"/>
          <w:sz w:val="28"/>
        </w:rPr>
        <w:t>и другие (по выбору)</w:t>
      </w:r>
      <w:bookmarkEnd w:id="5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6"/>
      <w:r>
        <w:rPr>
          <w:rFonts w:ascii="Times New Roman" w:hAnsi="Times New Roman"/>
          <w:b w:val="false"/>
          <w:i w:val="false"/>
          <w:color w:val="000000"/>
          <w:sz w:val="28"/>
        </w:rPr>
        <w:t>(произведения двух-трёх авторов по выбору):</w:t>
      </w:r>
      <w:bookmarkEnd w:id="56"/>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7"/>
      <w:r>
        <w:rPr>
          <w:rFonts w:ascii="Times New Roman" w:hAnsi="Times New Roman"/>
          <w:b w:val="false"/>
          <w:i w:val="false"/>
          <w:color w:val="000000"/>
          <w:sz w:val="28"/>
        </w:rPr>
        <w:t>Р. Киплинга.</w:t>
      </w:r>
      <w:bookmarkEnd w:id="57"/>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8"/>
      <w:r>
        <w:rPr>
          <w:rFonts w:ascii="Times New Roman" w:hAnsi="Times New Roman"/>
          <w:b w:val="false"/>
          <w:i w:val="false"/>
          <w:color w:val="000000"/>
          <w:sz w:val="28"/>
        </w:rPr>
        <w:t>и другие (по выбору)</w:t>
      </w:r>
      <w:bookmarkEnd w:id="5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59"/>
      <w:r>
        <w:rPr>
          <w:rFonts w:ascii="Times New Roman" w:hAnsi="Times New Roman"/>
          <w:b w:val="false"/>
          <w:i w:val="false"/>
          <w:color w:val="000000"/>
          <w:sz w:val="28"/>
        </w:rPr>
        <w:t>и др.</w:t>
      </w:r>
      <w:bookmarkEnd w:id="59"/>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0"/>
      <w:r>
        <w:rPr>
          <w:rFonts w:ascii="Times New Roman" w:hAnsi="Times New Roman"/>
          <w:b w:val="false"/>
          <w:i w:val="false"/>
          <w:color w:val="000000"/>
          <w:sz w:val="28"/>
        </w:rPr>
        <w:t>(1-2 рассказа военно-исторической тематики) и другие (по выбору).</w:t>
      </w:r>
      <w:bookmarkEnd w:id="60"/>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1"/>
      <w:r>
        <w:rPr>
          <w:rFonts w:ascii="Times New Roman" w:hAnsi="Times New Roman"/>
          <w:b w:val="false"/>
          <w:i w:val="false"/>
          <w:color w:val="000000"/>
          <w:sz w:val="28"/>
        </w:rPr>
        <w:t>(2-3 сказки по выбору)</w:t>
      </w:r>
      <w:bookmarkEnd w:id="61"/>
      <w:r>
        <w:rPr>
          <w:rFonts w:ascii="Times New Roman" w:hAnsi="Times New Roman"/>
          <w:b w:val="false"/>
          <w:i w:val="false"/>
          <w:color w:val="000000"/>
          <w:sz w:val="28"/>
        </w:rPr>
        <w:t xml:space="preserve">, сказки народов России </w:t>
      </w:r>
      <w:bookmarkStart w:name="88e382a1-4742-44f3-be40-3355538b7bf0"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3"/>
      <w:r>
        <w:rPr>
          <w:rFonts w:ascii="Times New Roman" w:hAnsi="Times New Roman"/>
          <w:b w:val="false"/>
          <w:i w:val="false"/>
          <w:color w:val="000000"/>
          <w:sz w:val="28"/>
        </w:rPr>
        <w:t>(1-2 по выбору)</w:t>
      </w:r>
      <w:bookmarkEnd w:id="6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4"/>
      <w:r>
        <w:rPr>
          <w:rFonts w:ascii="Times New Roman" w:hAnsi="Times New Roman"/>
          <w:b w:val="false"/>
          <w:i w:val="false"/>
          <w:color w:val="000000"/>
          <w:sz w:val="28"/>
        </w:rPr>
        <w:t>и другие</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5"/>
      <w:r>
        <w:rPr>
          <w:rFonts w:ascii="Times New Roman" w:hAnsi="Times New Roman"/>
          <w:b w:val="false"/>
          <w:i w:val="false"/>
          <w:color w:val="000000"/>
          <w:sz w:val="28"/>
        </w:rPr>
        <w:t>(не менее трёх)</w:t>
      </w:r>
      <w:bookmarkEnd w:id="65"/>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6"/>
      <w:r>
        <w:rPr>
          <w:rFonts w:ascii="Times New Roman" w:hAnsi="Times New Roman"/>
          <w:b w:val="false"/>
          <w:i w:val="false"/>
          <w:color w:val="000000"/>
          <w:sz w:val="28"/>
        </w:rPr>
        <w:t>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7"/>
      <w:r>
        <w:rPr>
          <w:rFonts w:ascii="Times New Roman" w:hAnsi="Times New Roman"/>
          <w:b w:val="false"/>
          <w:i w:val="false"/>
          <w:color w:val="000000"/>
          <w:sz w:val="28"/>
        </w:rPr>
        <w:t>(не менее трёх)</w:t>
      </w:r>
      <w:bookmarkEnd w:id="67"/>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8"/>
      <w:r>
        <w:rPr>
          <w:rFonts w:ascii="Times New Roman" w:hAnsi="Times New Roman"/>
          <w:b w:val="false"/>
          <w:i w:val="false"/>
          <w:color w:val="000000"/>
          <w:sz w:val="28"/>
        </w:rPr>
        <w:t>и другие</w:t>
      </w:r>
      <w:bookmarkEnd w:id="6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69"/>
      <w:r>
        <w:rPr>
          <w:rFonts w:ascii="Times New Roman" w:hAnsi="Times New Roman"/>
          <w:b w:val="false"/>
          <w:i w:val="false"/>
          <w:color w:val="000000"/>
          <w:sz w:val="28"/>
        </w:rPr>
        <w:t>(две-три по выбору)</w:t>
      </w:r>
      <w:bookmarkEnd w:id="69"/>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0"/>
      <w:r>
        <w:rPr>
          <w:rFonts w:ascii="Times New Roman" w:hAnsi="Times New Roman"/>
          <w:b w:val="false"/>
          <w:i w:val="false"/>
          <w:color w:val="000000"/>
          <w:sz w:val="28"/>
        </w:rPr>
        <w:t>и др.</w:t>
      </w:r>
      <w:bookmarkEnd w:id="70"/>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1"/>
      <w:r>
        <w:rPr>
          <w:rFonts w:ascii="Times New Roman" w:hAnsi="Times New Roman"/>
          <w:b w:val="false"/>
          <w:i w:val="false"/>
          <w:color w:val="000000"/>
          <w:sz w:val="28"/>
        </w:rPr>
        <w:t>и другие</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2"/>
      <w:r>
        <w:rPr>
          <w:rFonts w:ascii="Times New Roman" w:hAnsi="Times New Roman"/>
          <w:b w:val="false"/>
          <w:i w:val="false"/>
          <w:color w:val="000000"/>
          <w:sz w:val="28"/>
        </w:rPr>
        <w:t>(не менее пяти авторов по выбору)</w:t>
      </w:r>
      <w:bookmarkEnd w:id="72"/>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3"/>
      <w:r>
        <w:rPr>
          <w:rFonts w:ascii="Times New Roman" w:hAnsi="Times New Roman"/>
          <w:b w:val="false"/>
          <w:i w:val="false"/>
          <w:color w:val="000000"/>
          <w:sz w:val="28"/>
        </w:rPr>
        <w:t>Н. А. Некрасов, И. А. Бунин, А. А. Блок, К. Д. Бальмонт и др.</w:t>
      </w:r>
      <w:bookmarkEnd w:id="73"/>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4"/>
      <w:r>
        <w:rPr>
          <w:rFonts w:ascii="Times New Roman" w:hAnsi="Times New Roman"/>
          <w:b w:val="false"/>
          <w:i w:val="false"/>
          <w:color w:val="333333"/>
          <w:sz w:val="28"/>
        </w:rPr>
        <w:t>и другие (по выбору).</w:t>
      </w:r>
      <w:bookmarkEnd w:id="74"/>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5"/>
      <w:r>
        <w:rPr>
          <w:rFonts w:ascii="Times New Roman" w:hAnsi="Times New Roman"/>
          <w:b w:val="false"/>
          <w:i w:val="false"/>
          <w:color w:val="000000"/>
          <w:sz w:val="28"/>
        </w:rPr>
        <w:t>(не менее трёх произведений)</w:t>
      </w:r>
      <w:bookmarkEnd w:id="75"/>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6"/>
      <w:r>
        <w:rPr>
          <w:rFonts w:ascii="Times New Roman" w:hAnsi="Times New Roman"/>
          <w:b w:val="false"/>
          <w:i w:val="false"/>
          <w:color w:val="000000"/>
          <w:sz w:val="28"/>
        </w:rPr>
        <w:t>и другие (по выбору)</w:t>
      </w:r>
      <w:bookmarkEnd w:id="7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7"/>
      <w:r>
        <w:rPr>
          <w:rFonts w:ascii="Times New Roman" w:hAnsi="Times New Roman"/>
          <w:b w:val="false"/>
          <w:i w:val="false"/>
          <w:color w:val="000000"/>
          <w:sz w:val="28"/>
        </w:rPr>
        <w:t>(не менее трёх авторов)</w:t>
      </w:r>
      <w:bookmarkEnd w:id="77"/>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8"/>
      <w:r>
        <w:rPr>
          <w:rFonts w:ascii="Times New Roman" w:hAnsi="Times New Roman"/>
          <w:b w:val="false"/>
          <w:i w:val="false"/>
          <w:color w:val="000000"/>
          <w:sz w:val="28"/>
        </w:rPr>
        <w:t>А. И. Куприна, К. Г. Паустовского, Ю. И. Коваля и др.</w:t>
      </w:r>
      <w:bookmarkEnd w:id="78"/>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79"/>
      <w:r>
        <w:rPr>
          <w:rFonts w:ascii="Times New Roman" w:hAnsi="Times New Roman"/>
          <w:b w:val="false"/>
          <w:i w:val="false"/>
          <w:color w:val="333333"/>
          <w:sz w:val="28"/>
        </w:rPr>
        <w:t>и другие (по выбору).</w:t>
      </w:r>
      <w:bookmarkEnd w:id="79"/>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0"/>
      <w:r>
        <w:rPr>
          <w:rFonts w:ascii="Times New Roman" w:hAnsi="Times New Roman"/>
          <w:b w:val="false"/>
          <w:i w:val="false"/>
          <w:color w:val="000000"/>
          <w:sz w:val="28"/>
        </w:rPr>
        <w:t>(на примере произведений не менее трёх авторов)</w:t>
      </w:r>
      <w:bookmarkEnd w:id="80"/>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1"/>
      <w:r>
        <w:rPr>
          <w:rFonts w:ascii="Times New Roman" w:hAnsi="Times New Roman"/>
          <w:b w:val="false"/>
          <w:i w:val="false"/>
          <w:color w:val="000000"/>
          <w:sz w:val="28"/>
        </w:rPr>
        <w:t>Б. С. Житкова, В. В. Крапивина и др.</w:t>
      </w:r>
      <w:bookmarkEnd w:id="81"/>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2"/>
      <w:r>
        <w:rPr>
          <w:rFonts w:ascii="Times New Roman" w:hAnsi="Times New Roman"/>
          <w:b w:val="false"/>
          <w:i w:val="false"/>
          <w:color w:val="000000"/>
          <w:sz w:val="28"/>
        </w:rPr>
        <w:t>(1-2 рассказа из цикла)</w:t>
      </w:r>
      <w:bookmarkEnd w:id="82"/>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3"/>
      <w:r>
        <w:rPr>
          <w:rFonts w:ascii="Times New Roman" w:hAnsi="Times New Roman"/>
          <w:b w:val="false"/>
          <w:i w:val="false"/>
          <w:color w:val="000000"/>
          <w:sz w:val="28"/>
        </w:rPr>
        <w:t>(одна по выбору)</w:t>
      </w:r>
      <w:bookmarkEnd w:id="83"/>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4"/>
      <w:r>
        <w:rPr>
          <w:rFonts w:ascii="Times New Roman" w:hAnsi="Times New Roman"/>
          <w:b w:val="false"/>
          <w:i w:val="false"/>
          <w:color w:val="000000"/>
          <w:sz w:val="28"/>
        </w:rPr>
        <w:t>(не менее двух произведений по выбору):</w:t>
      </w:r>
      <w:bookmarkEnd w:id="84"/>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5"/>
      <w:r>
        <w:rPr>
          <w:rFonts w:ascii="Times New Roman" w:hAnsi="Times New Roman"/>
          <w:b w:val="false"/>
          <w:i w:val="false"/>
          <w:color w:val="000000"/>
          <w:sz w:val="28"/>
        </w:rPr>
        <w:t>М. М. Зощенко, В. В. Голявкина</w:t>
      </w:r>
      <w:bookmarkEnd w:id="85"/>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6"/>
      <w:r>
        <w:rPr>
          <w:rFonts w:ascii="Times New Roman" w:hAnsi="Times New Roman"/>
          <w:b w:val="false"/>
          <w:i w:val="false"/>
          <w:color w:val="000000"/>
          <w:sz w:val="28"/>
        </w:rPr>
        <w:t>(1-2 произведения по выбору)</w:t>
      </w:r>
      <w:bookmarkEnd w:id="86"/>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7"/>
      <w:r>
        <w:rPr>
          <w:rFonts w:ascii="Times New Roman" w:hAnsi="Times New Roman"/>
          <w:b w:val="false"/>
          <w:i w:val="false"/>
          <w:color w:val="000000"/>
          <w:sz w:val="28"/>
        </w:rPr>
        <w:t>и другие</w:t>
      </w:r>
      <w:bookmarkEnd w:id="8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8"/>
      <w:r>
        <w:rPr>
          <w:rFonts w:ascii="Times New Roman" w:hAnsi="Times New Roman"/>
          <w:b w:val="false"/>
          <w:i w:val="false"/>
          <w:color w:val="000000"/>
          <w:sz w:val="28"/>
        </w:rPr>
        <w:t>Ш. Перро, братьев Гримм и др. (по выбору)</w:t>
      </w:r>
      <w:bookmarkEnd w:id="88"/>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89"/>
      <w:r>
        <w:rPr>
          <w:rFonts w:ascii="Times New Roman" w:hAnsi="Times New Roman"/>
          <w:b w:val="false"/>
          <w:i w:val="false"/>
          <w:color w:val="000000"/>
          <w:sz w:val="28"/>
        </w:rPr>
        <w:t>и другие (по выбору)</w:t>
      </w:r>
      <w:bookmarkEnd w:id="8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0"/>
      <w:hyperlink w:anchor="_ftnref1">
        <w:r>
          <w:rPr>
            <w:rFonts w:ascii="Times New Roman" w:hAnsi="Times New Roman"/>
            <w:b w:val="false"/>
            <w:i w:val="false"/>
            <w:color w:val="0000ff"/>
            <w:u w:val="single"/>
          </w:rPr>
          <w:t/>
        </w:r>
        <w:r>
          <w:rPr>
            <w:rFonts w:ascii="Times New Roman" w:hAnsi="Times New Roman"/>
            <w:b w:val="false"/>
            <w:i w:val="false"/>
            <w:color w:val="0000ff"/>
            <w:sz w:val="18"/>
          </w:rPr>
          <w:t>[1]</w:t>
        </w:r>
      </w:hyperlink>
      <w:bookmarkEnd w:id="90"/>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28717141" w:id="91"/>
    <w:p>
      <w:pPr>
        <w:sectPr>
          <w:pgSz w:w="11906" w:h="16383" w:orient="portrait"/>
        </w:sectPr>
      </w:pPr>
    </w:p>
    <w:bookmarkEnd w:id="91"/>
    <w:bookmarkEnd w:id="9"/>
    <w:bookmarkStart w:name="block-28717145" w:id="92"/>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28717145" w:id="93"/>
    <w:p>
      <w:pPr>
        <w:sectPr>
          <w:pgSz w:w="11906" w:h="16383" w:orient="portrait"/>
        </w:sectPr>
      </w:pPr>
    </w:p>
    <w:bookmarkEnd w:id="93"/>
    <w:bookmarkEnd w:id="92"/>
    <w:bookmarkStart w:name="block-28717144" w:id="9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26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7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9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 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 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28717144" w:id="95"/>
    <w:p>
      <w:pPr>
        <w:sectPr>
          <w:pgSz w:w="16383" w:h="11906" w:orient="landscape"/>
        </w:sectPr>
      </w:pPr>
    </w:p>
    <w:bookmarkEnd w:id="95"/>
    <w:bookmarkEnd w:id="94"/>
    <w:bookmarkStart w:name="block-28717148" w:id="96"/>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[ы].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[й’э],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[б] -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[д] -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[й’а], [’а].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[г] -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[ч’].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[й’о],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[й’у],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7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8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народный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замечать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 В. Заходер "Моя Вообразилия", Ю.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Отражении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 А. Благининой "Подарок", В. 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 С. Сефа "Совет", В. 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 (Час из резервных)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Савинова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6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1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Л.Н. Толстого для детей.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 А. Бунин "Первый снег" и другие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А.С.Пушкина «Вот север, тучи нагоняя…» и С.А.Есенина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 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рассказов Н. 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 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 А. Осеева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 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 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С. 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А. И. Введенского "Учёный Петя". Д. 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 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21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 С. Пушкина «Сказка о царе Салтане…»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 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 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 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 А. Есенина "Берёза", "Черёмуха"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 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 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 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 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урок.Осознание важности читательской деятельности. Работа со стихотворением Б.Заходера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8"/>
        <w:gridCol w:w="2931"/>
        <w:gridCol w:w="1156"/>
        <w:gridCol w:w="2148"/>
        <w:gridCol w:w="2292"/>
        <w:gridCol w:w="1620"/>
        <w:gridCol w:w="2789"/>
      </w:tblGrid>
      <w:tr>
        <w:trPr>
          <w:trHeight w:val="300" w:hRule="atLeast"/>
          <w:trHeight w:val="144" w:hRule="atLeast"/>
        </w:trPr>
        <w:tc>
          <w:tcPr>
            <w:tcW w:w="4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219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 М.Васнецова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21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 народная мудрость»</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21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 олицетворения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А.С.Пушкина «Сказка о мёртвой царевне и о семи богатырях»: сюжет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 Ю. Лермонтове. Строфа как элемент композиции стихотворения М.Ю. Лермонтова «Парус»</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5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Л.Н.Толстого «Детство»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Л.Н.Толстого: выделение жанровых особенностей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238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«Жанровое многообразие творчества Л.Н. Толстого»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3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 Ф. Одоевского «Городок в табакерке»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П.П.Бажова «Серебряное копытце»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П.П.Бажова «Серебряное копытце»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П.П.Бажова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П.П.Ершова «Конёк-Горбунок»: сюжет и построение (композиция) сказки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П.П.Ершова «Конёк-Горбунок»</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«Литературная сказка»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Н.Н.Носова и других авторов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 Ю. Драгунского"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В.Ю.Драгунского. Средства создания юмористического содержания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5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 Д. Каминского "Автопортрет"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65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журналами:«Весёлые картинки», «Мурзилка» и другие. Сочинение весёлой истории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 С. Житкова "Как я ловил человечков"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«О Лёньке и Миньке»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«О Лёньке и Миньке». На примере рассказа "Ёлка"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Гарин-Михайловского «Детство Тёмы» (отдельные главы): основные события сюжета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Гарин-Михайловского «Детство Тёмы» (отдельнеы главы)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5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Гарин-Михайловского «Детство Тёмы» (отдельные главы)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 и для детей»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2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В.П.Астафьева «Весенний остров»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С.Есенина «Лебёдушка»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3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 П. Астафьева «Стрижонок Скрип»</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животных и родной природе»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С.Д.Дрожжина «Родине»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25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 Н. Глинки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Родине, героические страницы истории»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https://m.edsoo.ru/f29fded2</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https://m.edsoo.ru/f2a087e2</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https://m.edsoo.ru/f29f8eb4</w:t>
              </w:r>
            </w:hyperlink>
          </w:p>
        </w:tc>
      </w:tr>
      <w:tr>
        <w:trPr>
          <w:trHeight w:val="360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https://m.edsoo.ru/f29f8ff4</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https://m.edsoo.ru/f29f9300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 К. Андерсен "Русалочка"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 К. Андерсен "Дикие лебеди"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https://m.edsoo.ru/f2a09372</w:t>
              </w:r>
            </w:hyperlink>
          </w:p>
        </w:tc>
      </w:tr>
      <w:tr>
        <w:trPr>
          <w:trHeight w:val="12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 Твена «Том Сойер» (отдельные главы)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 Твена «Том Сойер» (отдельные главы): средства создания комического. Написание отзыва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https://m.edsoo.ru/f2a0c7c0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4 классе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https://m.edsoo.ru/f2a0c8ec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8717148" w:id="97"/>
    <w:p>
      <w:pPr>
        <w:sectPr>
          <w:pgSz w:w="16383" w:h="11906" w:orient="landscape"/>
        </w:sectPr>
      </w:pPr>
    </w:p>
    <w:bookmarkEnd w:id="97"/>
    <w:bookmarkEnd w:id="96"/>
    <w:bookmarkStart w:name="block-28717146" w:id="98"/>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отношения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народного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художественный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другие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6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А.С.Пушкина «Вот север, тучи нагоняя…» и С.А.Есенина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га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урок.Проверочная работа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урок.Шутливое искажение действительности. На примере произведения Ю.Мориц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урок.Средства создания комического в произведении. На примере произведения Д.Хармса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8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другие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21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Паустовского К.Г.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Паустовского К.Г.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Паустовского К.Г.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взаимоотношения человека и животного на примере рассказа Паустовского К.Г.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Паустовского К.Г.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Пришвина М.М.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урок.Проверочная работа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9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5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урок.Отражение народной былинной темы в творчестве художника В. М.Васнецова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9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8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«О Лёньке и Миньке»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«О Лёньке и Миньке».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4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31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2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33">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https://m.edsoo.ru/f2a08b2a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https://m.edsoo.ru/f2a08cb0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https://m.edsoo.ru/f2a09502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1">
              <w:r>
                <w:rPr>
                  <w:rFonts w:ascii="Times New Roman" w:hAnsi="Times New Roman"/>
                  <w:b w:val="false"/>
                  <w:i w:val="false"/>
                  <w:color w:val="0000ff"/>
                  <w:sz w:val="22"/>
                  <w:u w:val="single"/>
                </w:rPr>
                <w:t>https://m.edsoo.ru/f2a09674</w:t>
              </w:r>
            </w:hyperlink>
          </w:p>
        </w:tc>
      </w:tr>
      <w:tr>
        <w:trPr>
          <w:trHeight w:val="17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3">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https://m.edsoo.ru/f2a0c234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8">
              <w:r>
                <w:rPr>
                  <w:rFonts w:ascii="Times New Roman" w:hAnsi="Times New Roman"/>
                  <w:b w:val="false"/>
                  <w:i w:val="false"/>
                  <w:color w:val="0000ff"/>
                  <w:sz w:val="22"/>
                  <w:u w:val="single"/>
                </w:rPr>
                <w:t>https://m.edsoo.ru/f2a0c11c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4 классе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8717146" w:id="99"/>
    <w:p>
      <w:pPr>
        <w:sectPr>
          <w:pgSz w:w="16383" w:h="11906" w:orient="landscape"/>
        </w:sectPr>
      </w:pPr>
    </w:p>
    <w:bookmarkEnd w:id="99"/>
    <w:bookmarkEnd w:id="98"/>
    <w:bookmarkStart w:name="block-28717147" w:id="10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ffad5d6-e7c5-4217-a5f0-770d8e0e87a8" w:id="101"/>
      <w:r>
        <w:rPr>
          <w:rFonts w:ascii="Times New Roman" w:hAnsi="Times New Roman"/>
          <w:b w:val="false"/>
          <w:i w:val="false"/>
          <w:color w:val="000000"/>
          <w:sz w:val="28"/>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01"/>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d455677a-27ca-4068-ae57-28f9d9f99a29" w:id="102"/>
      <w:r>
        <w:rPr>
          <w:rFonts w:ascii="Times New Roman" w:hAnsi="Times New Roman"/>
          <w:b w:val="false"/>
          <w:i w:val="false"/>
          <w:color w:val="000000"/>
          <w:sz w:val="28"/>
        </w:rPr>
        <w:t>Литературное чтение Климанова Л.Ф. Методическое пособие</w:t>
      </w:r>
      <w:bookmarkEnd w:id="102"/>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ead47bee-61c2-4353-b0fd-07c1eef54e3f" w:id="103"/>
      <w:r>
        <w:rPr>
          <w:rFonts w:ascii="Times New Roman" w:hAnsi="Times New Roman"/>
          <w:b w:val="false"/>
          <w:i w:val="false"/>
          <w:color w:val="000000"/>
          <w:sz w:val="28"/>
        </w:rPr>
        <w:t>https://nsportal.ru/</w:t>
      </w:r>
      <w:bookmarkEnd w:id="103"/>
      <w:r>
        <w:rPr>
          <w:sz w:val="28"/>
        </w:rPr>
        <w:br/>
      </w:r>
      <w:bookmarkStart w:name="ead47bee-61c2-4353-b0fd-07c1eef54e3f" w:id="104"/>
      <w:r>
        <w:rPr>
          <w:rFonts w:ascii="Times New Roman" w:hAnsi="Times New Roman"/>
          <w:b w:val="false"/>
          <w:i w:val="false"/>
          <w:color w:val="000000"/>
          <w:sz w:val="28"/>
        </w:rPr>
        <w:t xml:space="preserve"> https://resh.edu.ru/</w:t>
      </w:r>
      <w:bookmarkEnd w:id="104"/>
      <w:r>
        <w:rPr>
          <w:sz w:val="28"/>
        </w:rPr>
        <w:br/>
      </w:r>
      <w:bookmarkStart w:name="ead47bee-61c2-4353-b0fd-07c1eef54e3f" w:id="105"/>
      <w:r>
        <w:rPr>
          <w:rFonts w:ascii="Times New Roman" w:hAnsi="Times New Roman"/>
          <w:b w:val="false"/>
          <w:i w:val="false"/>
          <w:color w:val="000000"/>
          <w:sz w:val="28"/>
        </w:rPr>
        <w:t xml:space="preserve"> https://infourok.ru/</w:t>
      </w:r>
      <w:bookmarkEnd w:id="105"/>
    </w:p>
    <w:bookmarkStart w:name="block-28717147" w:id="106"/>
    <w:p>
      <w:pPr>
        <w:sectPr>
          <w:pgSz w:w="11906" w:h="16383" w:orient="portrait"/>
        </w:sectPr>
      </w:pPr>
    </w:p>
    <w:bookmarkEnd w:id="106"/>
    <w:bookmarkEnd w:id="100"/>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9fded2" Type="http://schemas.openxmlformats.org/officeDocument/2006/relationships/hyperlink" Id="rId264"/>
    <Relationship TargetMode="External" Target="https://m.edsoo.ru/f2a087e2" Type="http://schemas.openxmlformats.org/officeDocument/2006/relationships/hyperlink" Id="rId265"/>
    <Relationship TargetMode="External" Target="https://m.edsoo.ru/f29f8eb4" Type="http://schemas.openxmlformats.org/officeDocument/2006/relationships/hyperlink" Id="rId266"/>
    <Relationship TargetMode="External" Target="https://m.edsoo.ru/f29f8ff4" Type="http://schemas.openxmlformats.org/officeDocument/2006/relationships/hyperlink" Id="rId267"/>
    <Relationship TargetMode="External" Target="https://m.edsoo.ru/f29f91d4" Type="http://schemas.openxmlformats.org/officeDocument/2006/relationships/hyperlink" Id="rId268"/>
    <Relationship TargetMode="External" Target="https://m.edsoo.ru/f29f9300" Type="http://schemas.openxmlformats.org/officeDocument/2006/relationships/hyperlink" Id="rId269"/>
    <Relationship TargetMode="External" Target="https://m.edsoo.ru/f29f9300" Type="http://schemas.openxmlformats.org/officeDocument/2006/relationships/hyperlink" Id="rId270"/>
    <Relationship TargetMode="External" Target="https://m.edsoo.ru/f2a08986" Type="http://schemas.openxmlformats.org/officeDocument/2006/relationships/hyperlink" Id="rId271"/>
    <Relationship TargetMode="External" Target="https://m.edsoo.ru/f2a08b2a" Type="http://schemas.openxmlformats.org/officeDocument/2006/relationships/hyperlink" Id="rId272"/>
    <Relationship TargetMode="External" Target="https://m.edsoo.ru/f2a08cb0" Type="http://schemas.openxmlformats.org/officeDocument/2006/relationships/hyperlink" Id="rId273"/>
    <Relationship TargetMode="External" Target="https://m.edsoo.ru/f2a09372" Type="http://schemas.openxmlformats.org/officeDocument/2006/relationships/hyperlink" Id="rId274"/>
    <Relationship TargetMode="External" Target="https://m.edsoo.ru/f2a09502" Type="http://schemas.openxmlformats.org/officeDocument/2006/relationships/hyperlink" Id="rId275"/>
    <Relationship TargetMode="External" Target="https://m.edsoo.ru/f2a09674" Type="http://schemas.openxmlformats.org/officeDocument/2006/relationships/hyperlink" Id="rId276"/>
    <Relationship TargetMode="External" Target="https://m.edsoo.ru/f2a097d2" Type="http://schemas.openxmlformats.org/officeDocument/2006/relationships/hyperlink" Id="rId277"/>
    <Relationship TargetMode="External" Target="https://m.edsoo.ru/f2a0b348" Type="http://schemas.openxmlformats.org/officeDocument/2006/relationships/hyperlink" Id="rId278"/>
    <Relationship TargetMode="External" Target="https://m.edsoo.ru/f2a0c7c0" Type="http://schemas.openxmlformats.org/officeDocument/2006/relationships/hyperlink" Id="rId279"/>
    <Relationship TargetMode="External" Target="https://m.edsoo.ru/f2a0c8ec"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bee2" Type="http://schemas.openxmlformats.org/officeDocument/2006/relationships/hyperlink" Id="rId532"/>
    <Relationship TargetMode="External" Target="https://m.edsoo.ru/f2a0b906" Type="http://schemas.openxmlformats.org/officeDocument/2006/relationships/hyperlink" Id="rId533"/>
    <Relationship TargetMode="External" Target="https://m.edsoo.ru/f2a087e2" Type="http://schemas.openxmlformats.org/officeDocument/2006/relationships/hyperlink" Id="rId534"/>
    <Relationship TargetMode="External" Target="https://m.edsoo.ru/f2a08b2a" Type="http://schemas.openxmlformats.org/officeDocument/2006/relationships/hyperlink" Id="rId535"/>
    <Relationship TargetMode="External" Target="https://m.edsoo.ru/f2a097d2" Type="http://schemas.openxmlformats.org/officeDocument/2006/relationships/hyperlink" Id="rId536"/>
    <Relationship TargetMode="External" Target="https://m.edsoo.ru/f2a08986" Type="http://schemas.openxmlformats.org/officeDocument/2006/relationships/hyperlink" Id="rId537"/>
    <Relationship TargetMode="External" Target="https://m.edsoo.ru/f2a08cb0" Type="http://schemas.openxmlformats.org/officeDocument/2006/relationships/hyperlink" Id="rId538"/>
    <Relationship TargetMode="External" Target="https://m.edsoo.ru/f2a09502" Type="http://schemas.openxmlformats.org/officeDocument/2006/relationships/hyperlink" Id="rId539"/>
    <Relationship TargetMode="External" Target="https://m.edsoo.ru/f2a09372" Type="http://schemas.openxmlformats.org/officeDocument/2006/relationships/hyperlink" Id="rId540"/>
    <Relationship TargetMode="External" Target="https://m.edsoo.ru/f2a09674" Type="http://schemas.openxmlformats.org/officeDocument/2006/relationships/hyperlink" Id="rId541"/>
    <Relationship TargetMode="External" Target="https://m.edsoo.ru/f2a0c7c0" Type="http://schemas.openxmlformats.org/officeDocument/2006/relationships/hyperlink" Id="rId542"/>
    <Relationship TargetMode="External" Target="https://m.edsoo.ru/f2a0b1c2" Type="http://schemas.openxmlformats.org/officeDocument/2006/relationships/hyperlink" Id="rId543"/>
    <Relationship TargetMode="External" Target="https://m.edsoo.ru/f2a0b4c4" Type="http://schemas.openxmlformats.org/officeDocument/2006/relationships/hyperlink" Id="rId544"/>
    <Relationship TargetMode="External" Target="https://m.edsoo.ru/f2a0b348" Type="http://schemas.openxmlformats.org/officeDocument/2006/relationships/hyperlink" Id="rId545"/>
    <Relationship TargetMode="External" Target="https://m.edsoo.ru/f2a0aa06" Type="http://schemas.openxmlformats.org/officeDocument/2006/relationships/hyperlink" Id="rId546"/>
    <Relationship TargetMode="External" Target="https://m.edsoo.ru/f2a0c234" Type="http://schemas.openxmlformats.org/officeDocument/2006/relationships/hyperlink" Id="rId547"/>
    <Relationship TargetMode="External" Target="https://m.edsoo.ru/f2a0c11c"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